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0F7C5" w14:textId="77777777" w:rsidR="00ED72B4" w:rsidRPr="00914951" w:rsidRDefault="00A67653">
      <w:pPr>
        <w:spacing w:after="160"/>
        <w:rPr>
          <w:rFonts w:ascii="Arial" w:hAnsi="Arial" w:cs="Arial"/>
          <w:sz w:val="24"/>
          <w:szCs w:val="24"/>
          <w:lang w:val="ru-RU"/>
        </w:rPr>
      </w:pPr>
      <w:r w:rsidRPr="00914951">
        <w:rPr>
          <w:rFonts w:ascii="Arial" w:hAnsi="Arial" w:cs="Arial"/>
          <w:b/>
          <w:sz w:val="24"/>
          <w:szCs w:val="24"/>
        </w:rPr>
        <w:t>SE</w:t>
      </w:r>
      <w:r w:rsidRPr="00914951">
        <w:rPr>
          <w:rFonts w:ascii="Arial" w:hAnsi="Arial" w:cs="Arial"/>
          <w:b/>
          <w:sz w:val="24"/>
          <w:szCs w:val="24"/>
          <w:lang w:val="ru-RU"/>
        </w:rPr>
        <w:t>-01-</w:t>
      </w:r>
      <w:r w:rsidRPr="00914951">
        <w:rPr>
          <w:rFonts w:ascii="Arial" w:hAnsi="Arial" w:cs="Arial"/>
          <w:b/>
          <w:sz w:val="24"/>
          <w:szCs w:val="24"/>
        </w:rPr>
        <w:t>SM</w:t>
      </w:r>
      <w:r w:rsidRPr="00914951">
        <w:rPr>
          <w:rFonts w:ascii="Arial" w:hAnsi="Arial" w:cs="Arial"/>
          <w:b/>
          <w:sz w:val="24"/>
          <w:szCs w:val="24"/>
          <w:lang w:val="ru-RU"/>
        </w:rPr>
        <w:t xml:space="preserve">13 Смета и график - </w:t>
      </w:r>
      <w:r w:rsidRPr="00914951">
        <w:rPr>
          <w:rFonts w:ascii="Arial" w:hAnsi="Arial" w:cs="Arial"/>
          <w:b/>
          <w:sz w:val="24"/>
          <w:szCs w:val="24"/>
        </w:rPr>
        <w:t>Backend</w:t>
      </w:r>
      <w:r w:rsidRPr="00914951">
        <w:rPr>
          <w:rFonts w:ascii="Arial" w:hAnsi="Arial" w:cs="Arial"/>
          <w:b/>
          <w:sz w:val="24"/>
          <w:szCs w:val="24"/>
          <w:lang w:val="ru-RU"/>
        </w:rPr>
        <w:t xml:space="preserve">-доработки </w:t>
      </w:r>
      <w:r w:rsidRPr="00914951">
        <w:rPr>
          <w:rFonts w:ascii="Arial" w:hAnsi="Arial" w:cs="Arial"/>
          <w:b/>
          <w:sz w:val="24"/>
          <w:szCs w:val="24"/>
        </w:rPr>
        <w:t>MoodBoss</w:t>
      </w:r>
      <w:r w:rsidRPr="00914951">
        <w:rPr>
          <w:rFonts w:ascii="Arial" w:hAnsi="Arial" w:cs="Arial"/>
          <w:b/>
          <w:sz w:val="24"/>
          <w:szCs w:val="24"/>
          <w:lang w:val="ru-RU"/>
        </w:rPr>
        <w:t>: Ассистент, карточка события, калории и примерочная эмоций (</w:t>
      </w:r>
      <w:r w:rsidRPr="00914951">
        <w:rPr>
          <w:rFonts w:ascii="Arial" w:hAnsi="Arial" w:cs="Arial"/>
          <w:b/>
          <w:sz w:val="24"/>
          <w:szCs w:val="24"/>
        </w:rPr>
        <w:t>SE</w:t>
      </w:r>
      <w:r w:rsidRPr="00914951">
        <w:rPr>
          <w:rFonts w:ascii="Arial" w:hAnsi="Arial" w:cs="Arial"/>
          <w:b/>
          <w:sz w:val="24"/>
          <w:szCs w:val="24"/>
          <w:lang w:val="ru-RU"/>
        </w:rPr>
        <w:t>-01-</w:t>
      </w:r>
      <w:r w:rsidRPr="00914951">
        <w:rPr>
          <w:rFonts w:ascii="Arial" w:hAnsi="Arial" w:cs="Arial"/>
          <w:b/>
          <w:sz w:val="24"/>
          <w:szCs w:val="24"/>
        </w:rPr>
        <w:t>TS</w:t>
      </w:r>
      <w:r w:rsidRPr="00914951">
        <w:rPr>
          <w:rFonts w:ascii="Arial" w:hAnsi="Arial" w:cs="Arial"/>
          <w:b/>
          <w:sz w:val="24"/>
          <w:szCs w:val="24"/>
          <w:lang w:val="ru-RU"/>
        </w:rPr>
        <w:t xml:space="preserve">13 </w:t>
      </w:r>
      <w:r w:rsidRPr="00914951">
        <w:rPr>
          <w:rFonts w:ascii="Arial" w:hAnsi="Arial" w:cs="Arial"/>
          <w:b/>
          <w:sz w:val="24"/>
          <w:szCs w:val="24"/>
        </w:rPr>
        <w:t>v</w:t>
      </w:r>
      <w:r w:rsidRPr="00914951">
        <w:rPr>
          <w:rFonts w:ascii="Arial" w:hAnsi="Arial" w:cs="Arial"/>
          <w:b/>
          <w:sz w:val="24"/>
          <w:szCs w:val="24"/>
          <w:lang w:val="ru-RU"/>
        </w:rPr>
        <w:t>1.4).</w:t>
      </w:r>
    </w:p>
    <w:p w14:paraId="2A5DE9C7" w14:textId="77777777" w:rsidR="00ED72B4" w:rsidRPr="00914951" w:rsidRDefault="00A67653">
      <w:pPr>
        <w:pStyle w:val="1"/>
        <w:spacing w:before="160" w:after="80"/>
        <w:rPr>
          <w:rFonts w:ascii="Arial" w:hAnsi="Arial" w:cs="Arial"/>
          <w:sz w:val="18"/>
          <w:szCs w:val="18"/>
        </w:rPr>
      </w:pPr>
      <w:r w:rsidRPr="00914951">
        <w:rPr>
          <w:rFonts w:ascii="Arial" w:eastAsia="Times New Roman" w:hAnsi="Arial" w:cs="Arial"/>
          <w:sz w:val="18"/>
          <w:szCs w:val="18"/>
        </w:rPr>
        <w:t>1. Бюджет проекта</w:t>
      </w:r>
    </w:p>
    <w:tbl>
      <w:tblPr>
        <w:tblStyle w:val="aff0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87"/>
        <w:gridCol w:w="1587"/>
        <w:gridCol w:w="1587"/>
      </w:tblGrid>
      <w:tr w:rsidR="00ED72B4" w:rsidRPr="00914951" w14:paraId="0705B721" w14:textId="77777777">
        <w:trPr>
          <w:jc w:val="center"/>
        </w:trPr>
        <w:tc>
          <w:tcPr>
            <w:tcW w:w="7087" w:type="dxa"/>
            <w:shd w:val="clear" w:color="auto" w:fill="EDEDED"/>
            <w:vAlign w:val="center"/>
          </w:tcPr>
          <w:p w14:paraId="6FDE4D62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b/>
                <w:sz w:val="18"/>
                <w:szCs w:val="18"/>
              </w:rPr>
              <w:t>Блок работ</w:t>
            </w:r>
          </w:p>
        </w:tc>
        <w:tc>
          <w:tcPr>
            <w:tcW w:w="1587" w:type="dxa"/>
            <w:shd w:val="clear" w:color="auto" w:fill="EDEDED"/>
            <w:vAlign w:val="center"/>
          </w:tcPr>
          <w:p w14:paraId="3E4B9D7D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b/>
                <w:sz w:val="18"/>
                <w:szCs w:val="18"/>
              </w:rPr>
              <w:t>Человеко-часы</w:t>
            </w:r>
          </w:p>
        </w:tc>
        <w:tc>
          <w:tcPr>
            <w:tcW w:w="1587" w:type="dxa"/>
            <w:shd w:val="clear" w:color="auto" w:fill="EDEDED"/>
            <w:vAlign w:val="center"/>
          </w:tcPr>
          <w:p w14:paraId="75E5AC08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b/>
                <w:sz w:val="18"/>
                <w:szCs w:val="18"/>
              </w:rPr>
              <w:t>Сумма, $</w:t>
            </w:r>
          </w:p>
        </w:tc>
      </w:tr>
      <w:tr w:rsidR="00ED72B4" w:rsidRPr="00914951" w14:paraId="02BF38EA" w14:textId="77777777">
        <w:trPr>
          <w:jc w:val="center"/>
        </w:trPr>
        <w:tc>
          <w:tcPr>
            <w:tcW w:w="7087" w:type="dxa"/>
            <w:vAlign w:val="center"/>
          </w:tcPr>
          <w:p w14:paraId="014F2929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Backend-доработки MoodBoss по SE-01-TS13 v1.4: базовая TS13, гибридная модель Ассистента, EventCard, калорийный сценарий, примерочная эмоций, OpenAPI, QA и поддержка приёмки.</w:t>
            </w:r>
          </w:p>
        </w:tc>
        <w:tc>
          <w:tcPr>
            <w:tcW w:w="1587" w:type="dxa"/>
            <w:vAlign w:val="center"/>
          </w:tcPr>
          <w:p w14:paraId="54EAB7E6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587" w:type="dxa"/>
            <w:vAlign w:val="center"/>
          </w:tcPr>
          <w:p w14:paraId="4B9DE0A0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39 600</w:t>
            </w:r>
          </w:p>
        </w:tc>
      </w:tr>
      <w:tr w:rsidR="00ED72B4" w:rsidRPr="00914951" w14:paraId="27A01B01" w14:textId="77777777">
        <w:trPr>
          <w:jc w:val="center"/>
        </w:trPr>
        <w:tc>
          <w:tcPr>
            <w:tcW w:w="7087" w:type="dxa"/>
            <w:vAlign w:val="center"/>
          </w:tcPr>
          <w:p w14:paraId="7CF713DD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vAlign w:val="center"/>
          </w:tcPr>
          <w:p w14:paraId="2DC20198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587" w:type="dxa"/>
            <w:vAlign w:val="center"/>
          </w:tcPr>
          <w:p w14:paraId="06C3FBD0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39 600</w:t>
            </w:r>
          </w:p>
        </w:tc>
      </w:tr>
    </w:tbl>
    <w:p w14:paraId="4438B0EE" w14:textId="77777777" w:rsidR="00ED72B4" w:rsidRPr="00914951" w:rsidRDefault="00ED72B4">
      <w:pPr>
        <w:spacing w:after="0"/>
        <w:rPr>
          <w:rFonts w:ascii="Arial" w:hAnsi="Arial" w:cs="Arial"/>
          <w:sz w:val="18"/>
          <w:szCs w:val="18"/>
        </w:rPr>
      </w:pPr>
    </w:p>
    <w:p w14:paraId="4DE883CF" w14:textId="77777777" w:rsidR="00ED72B4" w:rsidRPr="00914951" w:rsidRDefault="00A67653">
      <w:pPr>
        <w:pStyle w:val="1"/>
        <w:spacing w:before="160" w:after="80"/>
        <w:rPr>
          <w:rFonts w:ascii="Arial" w:hAnsi="Arial" w:cs="Arial"/>
          <w:sz w:val="18"/>
          <w:szCs w:val="18"/>
        </w:rPr>
      </w:pPr>
      <w:r w:rsidRPr="00914951">
        <w:rPr>
          <w:rFonts w:ascii="Arial" w:eastAsia="Times New Roman" w:hAnsi="Arial" w:cs="Arial"/>
          <w:sz w:val="18"/>
          <w:szCs w:val="18"/>
        </w:rPr>
        <w:t>2. Календарный график</w:t>
      </w:r>
    </w:p>
    <w:tbl>
      <w:tblPr>
        <w:tblStyle w:val="aff0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556"/>
        <w:gridCol w:w="2268"/>
        <w:gridCol w:w="2551"/>
      </w:tblGrid>
      <w:tr w:rsidR="00ED72B4" w:rsidRPr="00914951" w14:paraId="061461F2" w14:textId="77777777">
        <w:trPr>
          <w:jc w:val="center"/>
        </w:trPr>
        <w:tc>
          <w:tcPr>
            <w:tcW w:w="5556" w:type="dxa"/>
            <w:shd w:val="clear" w:color="auto" w:fill="EDEDED"/>
            <w:vAlign w:val="center"/>
          </w:tcPr>
          <w:p w14:paraId="6C1584DF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b/>
                <w:sz w:val="18"/>
                <w:szCs w:val="18"/>
              </w:rPr>
              <w:t>Задача</w:t>
            </w:r>
          </w:p>
        </w:tc>
        <w:tc>
          <w:tcPr>
            <w:tcW w:w="2268" w:type="dxa"/>
            <w:shd w:val="clear" w:color="auto" w:fill="EDEDED"/>
            <w:vAlign w:val="center"/>
          </w:tcPr>
          <w:p w14:paraId="109755B4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b/>
                <w:sz w:val="18"/>
                <w:szCs w:val="18"/>
              </w:rPr>
              <w:t>Ответственный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18BF8314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b/>
                <w:sz w:val="18"/>
                <w:szCs w:val="18"/>
              </w:rPr>
              <w:t>Ориентир завершения</w:t>
            </w:r>
          </w:p>
        </w:tc>
      </w:tr>
      <w:tr w:rsidR="00ED72B4" w:rsidRPr="00914951" w14:paraId="043FB114" w14:textId="77777777">
        <w:trPr>
          <w:jc w:val="center"/>
        </w:trPr>
        <w:tc>
          <w:tcPr>
            <w:tcW w:w="5556" w:type="dxa"/>
            <w:vAlign w:val="center"/>
          </w:tcPr>
          <w:p w14:paraId="56FE45EC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T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 xml:space="preserve">1 - Проектирование сценарного контура Ассистента, </w:t>
            </w:r>
            <w:r w:rsidRPr="00914951">
              <w:rPr>
                <w:rFonts w:ascii="Arial" w:hAnsi="Arial" w:cs="Arial"/>
                <w:sz w:val="18"/>
                <w:szCs w:val="18"/>
              </w:rPr>
              <w:t>EventCard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r w:rsidRPr="00914951">
              <w:rPr>
                <w:rFonts w:ascii="Arial" w:hAnsi="Arial" w:cs="Arial"/>
                <w:sz w:val="18"/>
                <w:szCs w:val="18"/>
              </w:rPr>
              <w:t>Draft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 xml:space="preserve"> / </w:t>
            </w:r>
            <w:r w:rsidRPr="00914951">
              <w:rPr>
                <w:rFonts w:ascii="Arial" w:hAnsi="Arial" w:cs="Arial"/>
                <w:sz w:val="18"/>
                <w:szCs w:val="18"/>
              </w:rPr>
              <w:t>PendingAction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 xml:space="preserve"> и </w:t>
            </w:r>
            <w:r w:rsidRPr="00914951">
              <w:rPr>
                <w:rFonts w:ascii="Arial" w:hAnsi="Arial" w:cs="Arial"/>
                <w:sz w:val="18"/>
                <w:szCs w:val="18"/>
              </w:rPr>
              <w:t>OpenAPI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>-контрактов</w:t>
            </w:r>
          </w:p>
        </w:tc>
        <w:tc>
          <w:tcPr>
            <w:tcW w:w="2268" w:type="dxa"/>
            <w:vAlign w:val="center"/>
          </w:tcPr>
          <w:p w14:paraId="73CD53BC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>Дильдин В.С. / Зверев В.И.</w:t>
            </w:r>
          </w:p>
        </w:tc>
        <w:tc>
          <w:tcPr>
            <w:tcW w:w="2551" w:type="dxa"/>
            <w:vAlign w:val="center"/>
          </w:tcPr>
          <w:p w14:paraId="27124DCE" w14:textId="2ADC79FD" w:rsidR="00ED72B4" w:rsidRPr="00914951" w:rsidRDefault="009149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06.05.2026</w:t>
            </w:r>
          </w:p>
        </w:tc>
      </w:tr>
      <w:tr w:rsidR="00ED72B4" w:rsidRPr="00914951" w14:paraId="47EA3CFC" w14:textId="77777777">
        <w:trPr>
          <w:jc w:val="center"/>
        </w:trPr>
        <w:tc>
          <w:tcPr>
            <w:tcW w:w="5556" w:type="dxa"/>
            <w:vAlign w:val="center"/>
          </w:tcPr>
          <w:p w14:paraId="1A790C8F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T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 xml:space="preserve">2 - Базовая </w:t>
            </w:r>
            <w:r w:rsidRPr="00914951">
              <w:rPr>
                <w:rFonts w:ascii="Arial" w:hAnsi="Arial" w:cs="Arial"/>
                <w:sz w:val="18"/>
                <w:szCs w:val="18"/>
              </w:rPr>
              <w:t>TS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 xml:space="preserve">13: карточка события, связи с </w:t>
            </w:r>
            <w:r w:rsidRPr="00914951">
              <w:rPr>
                <w:rFonts w:ascii="Arial" w:hAnsi="Arial" w:cs="Arial"/>
                <w:sz w:val="18"/>
                <w:szCs w:val="18"/>
              </w:rPr>
              <w:t>Calendar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 xml:space="preserve"> / </w:t>
            </w:r>
            <w:r w:rsidRPr="00914951">
              <w:rPr>
                <w:rFonts w:ascii="Arial" w:hAnsi="Arial" w:cs="Arial"/>
                <w:sz w:val="18"/>
                <w:szCs w:val="18"/>
              </w:rPr>
              <w:t>Health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 xml:space="preserve">, модель данных и основные </w:t>
            </w:r>
            <w:r w:rsidRPr="00914951">
              <w:rPr>
                <w:rFonts w:ascii="Arial" w:hAnsi="Arial" w:cs="Arial"/>
                <w:sz w:val="18"/>
                <w:szCs w:val="18"/>
              </w:rPr>
              <w:t>backend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>-операции</w:t>
            </w:r>
          </w:p>
        </w:tc>
        <w:tc>
          <w:tcPr>
            <w:tcW w:w="2268" w:type="dxa"/>
            <w:vAlign w:val="center"/>
          </w:tcPr>
          <w:p w14:paraId="30E37795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>Дильдин В.С. / Зверев В.И.</w:t>
            </w:r>
          </w:p>
        </w:tc>
        <w:tc>
          <w:tcPr>
            <w:tcW w:w="2551" w:type="dxa"/>
            <w:vAlign w:val="center"/>
          </w:tcPr>
          <w:p w14:paraId="216F5A5C" w14:textId="31D9057E" w:rsidR="00ED72B4" w:rsidRPr="00914951" w:rsidRDefault="009149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15</w:t>
            </w:r>
            <w:r w:rsidRPr="00914951">
              <w:rPr>
                <w:rFonts w:ascii="Arial" w:hAnsi="Arial" w:cs="Arial"/>
                <w:sz w:val="18"/>
                <w:szCs w:val="18"/>
              </w:rPr>
              <w:t>.05.2026</w:t>
            </w:r>
          </w:p>
        </w:tc>
      </w:tr>
      <w:tr w:rsidR="00ED72B4" w:rsidRPr="00914951" w14:paraId="4D415A3A" w14:textId="77777777">
        <w:trPr>
          <w:jc w:val="center"/>
        </w:trPr>
        <w:tc>
          <w:tcPr>
            <w:tcW w:w="5556" w:type="dxa"/>
            <w:vAlign w:val="center"/>
          </w:tcPr>
          <w:p w14:paraId="003266EB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T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 xml:space="preserve">3 - Калорийный сценарий и примерочная эмоций: </w:t>
            </w:r>
            <w:r w:rsidRPr="00914951">
              <w:rPr>
                <w:rFonts w:ascii="Arial" w:hAnsi="Arial" w:cs="Arial"/>
                <w:sz w:val="18"/>
                <w:szCs w:val="18"/>
              </w:rPr>
              <w:t>preview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r w:rsidRPr="00914951">
              <w:rPr>
                <w:rFonts w:ascii="Arial" w:hAnsi="Arial" w:cs="Arial"/>
                <w:sz w:val="18"/>
                <w:szCs w:val="18"/>
              </w:rPr>
              <w:t>confirm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 xml:space="preserve">, сохранение в </w:t>
            </w:r>
            <w:r w:rsidRPr="00914951">
              <w:rPr>
                <w:rFonts w:ascii="Arial" w:hAnsi="Arial" w:cs="Arial"/>
                <w:sz w:val="18"/>
                <w:szCs w:val="18"/>
              </w:rPr>
              <w:t>EventCard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 xml:space="preserve"> и </w:t>
            </w:r>
            <w:r w:rsidRPr="00914951">
              <w:rPr>
                <w:rFonts w:ascii="Arial" w:hAnsi="Arial" w:cs="Arial"/>
                <w:sz w:val="18"/>
                <w:szCs w:val="18"/>
              </w:rPr>
              <w:t>Health</w:t>
            </w:r>
          </w:p>
        </w:tc>
        <w:tc>
          <w:tcPr>
            <w:tcW w:w="2268" w:type="dxa"/>
            <w:vAlign w:val="center"/>
          </w:tcPr>
          <w:p w14:paraId="28A2F0E8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>Дильдин В.С. / Зверев В.И.</w:t>
            </w:r>
          </w:p>
        </w:tc>
        <w:tc>
          <w:tcPr>
            <w:tcW w:w="2551" w:type="dxa"/>
            <w:vAlign w:val="center"/>
          </w:tcPr>
          <w:p w14:paraId="0E00BC38" w14:textId="1C9BE37B" w:rsidR="00ED72B4" w:rsidRPr="00914951" w:rsidRDefault="009149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27</w:t>
            </w:r>
            <w:r w:rsidRPr="00914951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5</w:t>
            </w:r>
            <w:r w:rsidRPr="00914951">
              <w:rPr>
                <w:rFonts w:ascii="Arial" w:hAnsi="Arial" w:cs="Arial"/>
                <w:sz w:val="18"/>
                <w:szCs w:val="18"/>
              </w:rPr>
              <w:t>.2026</w:t>
            </w:r>
          </w:p>
        </w:tc>
      </w:tr>
      <w:tr w:rsidR="00ED72B4" w:rsidRPr="00914951" w14:paraId="44B49BE9" w14:textId="77777777">
        <w:trPr>
          <w:jc w:val="center"/>
        </w:trPr>
        <w:tc>
          <w:tcPr>
            <w:tcW w:w="5556" w:type="dxa"/>
            <w:vAlign w:val="center"/>
          </w:tcPr>
          <w:p w14:paraId="5F2F5183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T4 - Гибридная модель Ассистента: кнопки + чат, intent, уточнения, structured actions, draft / preview / confirm</w:t>
            </w:r>
          </w:p>
        </w:tc>
        <w:tc>
          <w:tcPr>
            <w:tcW w:w="2268" w:type="dxa"/>
            <w:vAlign w:val="center"/>
          </w:tcPr>
          <w:p w14:paraId="355704C1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>Дильдин В.С. / Зверев В.И.</w:t>
            </w:r>
          </w:p>
        </w:tc>
        <w:tc>
          <w:tcPr>
            <w:tcW w:w="2551" w:type="dxa"/>
            <w:vAlign w:val="center"/>
          </w:tcPr>
          <w:p w14:paraId="665E24BF" w14:textId="751B8CC5" w:rsidR="00ED72B4" w:rsidRPr="00914951" w:rsidRDefault="009149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11</w:t>
            </w:r>
            <w:r w:rsidRPr="00914951">
              <w:rPr>
                <w:rFonts w:ascii="Arial" w:hAnsi="Arial" w:cs="Arial"/>
                <w:sz w:val="18"/>
                <w:szCs w:val="18"/>
              </w:rPr>
              <w:t>.06.2026</w:t>
            </w:r>
          </w:p>
        </w:tc>
      </w:tr>
      <w:tr w:rsidR="00ED72B4" w:rsidRPr="00914951" w14:paraId="23F2D560" w14:textId="77777777">
        <w:trPr>
          <w:jc w:val="center"/>
        </w:trPr>
        <w:tc>
          <w:tcPr>
            <w:tcW w:w="5556" w:type="dxa"/>
            <w:vAlign w:val="center"/>
          </w:tcPr>
          <w:p w14:paraId="5FCE2265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T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 xml:space="preserve">5 - </w:t>
            </w:r>
            <w:r w:rsidRPr="00914951">
              <w:rPr>
                <w:rFonts w:ascii="Arial" w:hAnsi="Arial" w:cs="Arial"/>
                <w:sz w:val="18"/>
                <w:szCs w:val="18"/>
              </w:rPr>
              <w:t>QA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>, регрессия, исправления, техническая готовность к СУК и поддержк</w:t>
            </w: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>а приёмки</w:t>
            </w:r>
          </w:p>
        </w:tc>
        <w:tc>
          <w:tcPr>
            <w:tcW w:w="2268" w:type="dxa"/>
            <w:vAlign w:val="center"/>
          </w:tcPr>
          <w:p w14:paraId="020A53FD" w14:textId="77777777" w:rsidR="00ED72B4" w:rsidRPr="00914951" w:rsidRDefault="00A67653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14951">
              <w:rPr>
                <w:rFonts w:ascii="Arial" w:hAnsi="Arial" w:cs="Arial"/>
                <w:sz w:val="18"/>
                <w:szCs w:val="18"/>
                <w:lang w:val="ru-RU"/>
              </w:rPr>
              <w:t>Дильдин В.С. / Зверев В.И.</w:t>
            </w:r>
          </w:p>
        </w:tc>
        <w:tc>
          <w:tcPr>
            <w:tcW w:w="2551" w:type="dxa"/>
            <w:vAlign w:val="center"/>
          </w:tcPr>
          <w:p w14:paraId="6144B579" w14:textId="56604CE0" w:rsidR="00ED72B4" w:rsidRPr="00914951" w:rsidRDefault="00914951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25.06.2026</w:t>
            </w:r>
          </w:p>
        </w:tc>
      </w:tr>
    </w:tbl>
    <w:p w14:paraId="35F09C5E" w14:textId="77777777" w:rsidR="00ED72B4" w:rsidRPr="00914951" w:rsidRDefault="00ED72B4">
      <w:pPr>
        <w:spacing w:after="0"/>
        <w:rPr>
          <w:rFonts w:ascii="Arial" w:hAnsi="Arial" w:cs="Arial"/>
          <w:sz w:val="18"/>
          <w:szCs w:val="18"/>
        </w:rPr>
      </w:pPr>
    </w:p>
    <w:p w14:paraId="6AAB897A" w14:textId="77777777" w:rsidR="00ED72B4" w:rsidRPr="00914951" w:rsidRDefault="00A67653">
      <w:pPr>
        <w:pStyle w:val="1"/>
        <w:spacing w:before="160" w:after="80"/>
        <w:rPr>
          <w:rFonts w:ascii="Arial" w:hAnsi="Arial" w:cs="Arial"/>
          <w:sz w:val="18"/>
          <w:szCs w:val="18"/>
        </w:rPr>
      </w:pPr>
      <w:r w:rsidRPr="00914951">
        <w:rPr>
          <w:rFonts w:ascii="Arial" w:eastAsia="Times New Roman" w:hAnsi="Arial" w:cs="Arial"/>
          <w:sz w:val="18"/>
          <w:szCs w:val="18"/>
        </w:rPr>
        <w:t>3. Порядок оплаты</w:t>
      </w:r>
    </w:p>
    <w:p w14:paraId="51C60A86" w14:textId="77777777" w:rsidR="00ED72B4" w:rsidRPr="00914951" w:rsidRDefault="00A67653">
      <w:pPr>
        <w:spacing w:after="40"/>
        <w:rPr>
          <w:rFonts w:ascii="Arial" w:hAnsi="Arial" w:cs="Arial"/>
          <w:sz w:val="18"/>
          <w:szCs w:val="18"/>
          <w:lang w:val="ru-RU"/>
        </w:rPr>
      </w:pPr>
      <w:r w:rsidRPr="00914951">
        <w:rPr>
          <w:rFonts w:ascii="Arial" w:hAnsi="Arial" w:cs="Arial"/>
          <w:sz w:val="18"/>
          <w:szCs w:val="18"/>
          <w:lang w:val="ru-RU"/>
        </w:rPr>
        <w:t>Оплата работ по настоящему Приложению осуществляется по следующему графику:</w:t>
      </w:r>
    </w:p>
    <w:p w14:paraId="358EA487" w14:textId="77777777" w:rsidR="00ED72B4" w:rsidRPr="00914951" w:rsidRDefault="00A67653">
      <w:pPr>
        <w:spacing w:after="40"/>
        <w:ind w:left="283" w:hanging="142"/>
        <w:rPr>
          <w:rFonts w:ascii="Arial" w:hAnsi="Arial" w:cs="Arial"/>
          <w:sz w:val="18"/>
          <w:szCs w:val="18"/>
          <w:lang w:val="ru-RU"/>
        </w:rPr>
      </w:pPr>
      <w:r w:rsidRPr="00914951">
        <w:rPr>
          <w:rFonts w:ascii="Arial" w:hAnsi="Arial" w:cs="Arial"/>
          <w:sz w:val="18"/>
          <w:szCs w:val="18"/>
          <w:lang w:val="ru-RU"/>
        </w:rPr>
        <w:t>•</w:t>
      </w:r>
      <w:r w:rsidRPr="00914951">
        <w:rPr>
          <w:rFonts w:ascii="Arial" w:hAnsi="Arial" w:cs="Arial"/>
          <w:sz w:val="18"/>
          <w:szCs w:val="18"/>
          <w:lang w:val="ru-RU"/>
        </w:rPr>
        <w:tab/>
        <w:t xml:space="preserve">50% от суммы сметы - предоплата, оплачивается Заказчиком в течение 5 банковских дней </w:t>
      </w:r>
      <w:r w:rsidRPr="00914951">
        <w:rPr>
          <w:rFonts w:ascii="Arial" w:hAnsi="Arial" w:cs="Arial"/>
          <w:sz w:val="18"/>
          <w:szCs w:val="18"/>
          <w:lang w:val="ru-RU"/>
        </w:rPr>
        <w:t>после подписания настоящего Приложения.</w:t>
      </w:r>
    </w:p>
    <w:p w14:paraId="3C4A8D75" w14:textId="77777777" w:rsidR="00ED72B4" w:rsidRPr="00914951" w:rsidRDefault="00A67653">
      <w:pPr>
        <w:spacing w:after="40"/>
        <w:ind w:left="283" w:hanging="142"/>
        <w:rPr>
          <w:rFonts w:ascii="Arial" w:hAnsi="Arial" w:cs="Arial"/>
          <w:sz w:val="18"/>
          <w:szCs w:val="18"/>
          <w:lang w:val="ru-RU"/>
        </w:rPr>
      </w:pPr>
      <w:r w:rsidRPr="00914951">
        <w:rPr>
          <w:rFonts w:ascii="Arial" w:hAnsi="Arial" w:cs="Arial"/>
          <w:sz w:val="18"/>
          <w:szCs w:val="18"/>
          <w:lang w:val="ru-RU"/>
        </w:rPr>
        <w:t>•</w:t>
      </w:r>
      <w:r w:rsidRPr="00914951">
        <w:rPr>
          <w:rFonts w:ascii="Arial" w:hAnsi="Arial" w:cs="Arial"/>
          <w:sz w:val="18"/>
          <w:szCs w:val="18"/>
          <w:lang w:val="ru-RU"/>
        </w:rPr>
        <w:tab/>
        <w:t>25% от суммы сметы - оплачивается после выполнения работ и уведомления Заказчика о готовности результата (стадия «Сдача»).</w:t>
      </w:r>
    </w:p>
    <w:p w14:paraId="1321A71C" w14:textId="77777777" w:rsidR="00ED72B4" w:rsidRPr="00914951" w:rsidRDefault="00A67653">
      <w:pPr>
        <w:spacing w:after="40"/>
        <w:ind w:left="283" w:hanging="142"/>
        <w:rPr>
          <w:rFonts w:ascii="Arial" w:hAnsi="Arial" w:cs="Arial"/>
          <w:sz w:val="18"/>
          <w:szCs w:val="18"/>
          <w:lang w:val="ru-RU"/>
        </w:rPr>
      </w:pPr>
      <w:r w:rsidRPr="00914951">
        <w:rPr>
          <w:rFonts w:ascii="Arial" w:hAnsi="Arial" w:cs="Arial"/>
          <w:sz w:val="18"/>
          <w:szCs w:val="18"/>
          <w:lang w:val="ru-RU"/>
        </w:rPr>
        <w:t>•</w:t>
      </w:r>
      <w:r w:rsidRPr="00914951">
        <w:rPr>
          <w:rFonts w:ascii="Arial" w:hAnsi="Arial" w:cs="Arial"/>
          <w:sz w:val="18"/>
          <w:szCs w:val="18"/>
          <w:lang w:val="ru-RU"/>
        </w:rPr>
        <w:tab/>
        <w:t>25% от суммы сметы - оплачивается после подписания акта приемки работ Заказчиком.</w:t>
      </w:r>
    </w:p>
    <w:p w14:paraId="0D149C57" w14:textId="77777777" w:rsidR="00ED72B4" w:rsidRPr="00914951" w:rsidRDefault="00A67653">
      <w:pPr>
        <w:spacing w:after="80"/>
        <w:rPr>
          <w:rFonts w:ascii="Arial" w:hAnsi="Arial" w:cs="Arial"/>
          <w:sz w:val="18"/>
          <w:szCs w:val="18"/>
          <w:lang w:val="ru-RU"/>
        </w:rPr>
      </w:pPr>
      <w:r w:rsidRPr="00914951">
        <w:rPr>
          <w:rFonts w:ascii="Arial" w:hAnsi="Arial" w:cs="Arial"/>
          <w:sz w:val="18"/>
          <w:szCs w:val="18"/>
          <w:lang w:val="ru-RU"/>
        </w:rPr>
        <w:t>Исполнитель уведомляет Заказчика о завершении этапа работ и готовности к сдаче результатов.</w:t>
      </w:r>
    </w:p>
    <w:p w14:paraId="6ABE6DCD" w14:textId="77777777" w:rsidR="00ED72B4" w:rsidRPr="00914951" w:rsidRDefault="00A67653">
      <w:pPr>
        <w:spacing w:after="80"/>
        <w:rPr>
          <w:rFonts w:ascii="Arial" w:hAnsi="Arial" w:cs="Arial"/>
          <w:sz w:val="18"/>
          <w:szCs w:val="18"/>
          <w:lang w:val="ru-RU"/>
        </w:rPr>
      </w:pPr>
      <w:r w:rsidRPr="00914951">
        <w:rPr>
          <w:rFonts w:ascii="Arial" w:hAnsi="Arial" w:cs="Arial"/>
          <w:sz w:val="18"/>
          <w:szCs w:val="18"/>
          <w:lang w:val="ru-RU"/>
        </w:rPr>
        <w:t>Если Исполнитель нарушает согласованные сроки выполнения работ, указанные в календарном графике настоящего Приложения, финальный платеж в размере 25% стоимости рабо</w:t>
      </w:r>
      <w:r w:rsidRPr="00914951">
        <w:rPr>
          <w:rFonts w:ascii="Arial" w:hAnsi="Arial" w:cs="Arial"/>
          <w:sz w:val="18"/>
          <w:szCs w:val="18"/>
          <w:lang w:val="ru-RU"/>
        </w:rPr>
        <w:t>т не подлежит оплате.</w:t>
      </w:r>
    </w:p>
    <w:p w14:paraId="26873428" w14:textId="77777777" w:rsidR="00ED72B4" w:rsidRPr="00914951" w:rsidRDefault="00A67653">
      <w:pPr>
        <w:spacing w:after="80"/>
        <w:rPr>
          <w:rFonts w:ascii="Arial" w:hAnsi="Arial" w:cs="Arial"/>
          <w:sz w:val="18"/>
          <w:szCs w:val="18"/>
          <w:lang w:val="ru-RU"/>
        </w:rPr>
      </w:pPr>
      <w:r w:rsidRPr="00914951">
        <w:rPr>
          <w:rFonts w:ascii="Arial" w:hAnsi="Arial" w:cs="Arial"/>
          <w:sz w:val="18"/>
          <w:szCs w:val="18"/>
          <w:lang w:val="ru-RU"/>
        </w:rPr>
        <w:t>Нарушением сроков считается превышение указанных в графике сроков более чем на 3 рабочих дня, если иное не согласовано сторонами письменно.</w:t>
      </w:r>
    </w:p>
    <w:p w14:paraId="2BE89E7A" w14:textId="77777777" w:rsidR="00ED72B4" w:rsidRPr="00914951" w:rsidRDefault="00A67653">
      <w:pPr>
        <w:spacing w:after="40"/>
        <w:rPr>
          <w:rFonts w:ascii="Arial" w:hAnsi="Arial" w:cs="Arial"/>
          <w:sz w:val="18"/>
          <w:szCs w:val="18"/>
          <w:lang w:val="ru-RU"/>
        </w:rPr>
      </w:pPr>
      <w:r w:rsidRPr="00914951">
        <w:rPr>
          <w:rFonts w:ascii="Arial" w:hAnsi="Arial" w:cs="Arial"/>
          <w:sz w:val="18"/>
          <w:szCs w:val="18"/>
          <w:lang w:val="ru-RU"/>
        </w:rPr>
        <w:t>Сроки выполнения этапов могут быть продлены на период:</w:t>
      </w:r>
    </w:p>
    <w:p w14:paraId="16146DCA" w14:textId="77777777" w:rsidR="00ED72B4" w:rsidRPr="00914951" w:rsidRDefault="00A67653">
      <w:pPr>
        <w:spacing w:after="40"/>
        <w:ind w:left="283" w:hanging="142"/>
        <w:rPr>
          <w:rFonts w:ascii="Arial" w:hAnsi="Arial" w:cs="Arial"/>
          <w:sz w:val="18"/>
          <w:szCs w:val="18"/>
          <w:lang w:val="ru-RU"/>
        </w:rPr>
      </w:pPr>
      <w:r w:rsidRPr="00914951">
        <w:rPr>
          <w:rFonts w:ascii="Arial" w:hAnsi="Arial" w:cs="Arial"/>
          <w:sz w:val="18"/>
          <w:szCs w:val="18"/>
          <w:lang w:val="ru-RU"/>
        </w:rPr>
        <w:t>•</w:t>
      </w:r>
      <w:r w:rsidRPr="00914951">
        <w:rPr>
          <w:rFonts w:ascii="Arial" w:hAnsi="Arial" w:cs="Arial"/>
          <w:sz w:val="18"/>
          <w:szCs w:val="18"/>
          <w:lang w:val="ru-RU"/>
        </w:rPr>
        <w:tab/>
        <w:t>ожидания исходных данных от Заказчика</w:t>
      </w:r>
      <w:r w:rsidRPr="00914951">
        <w:rPr>
          <w:rFonts w:ascii="Arial" w:hAnsi="Arial" w:cs="Arial"/>
          <w:sz w:val="18"/>
          <w:szCs w:val="18"/>
          <w:lang w:val="ru-RU"/>
        </w:rPr>
        <w:t>,</w:t>
      </w:r>
    </w:p>
    <w:p w14:paraId="28C48C17" w14:textId="77777777" w:rsidR="00ED72B4" w:rsidRPr="00914951" w:rsidRDefault="00A67653">
      <w:pPr>
        <w:spacing w:after="40"/>
        <w:ind w:left="283" w:hanging="142"/>
        <w:rPr>
          <w:rFonts w:ascii="Arial" w:hAnsi="Arial" w:cs="Arial"/>
          <w:sz w:val="18"/>
          <w:szCs w:val="18"/>
          <w:lang w:val="ru-RU"/>
        </w:rPr>
      </w:pPr>
      <w:r w:rsidRPr="00914951">
        <w:rPr>
          <w:rFonts w:ascii="Arial" w:hAnsi="Arial" w:cs="Arial"/>
          <w:sz w:val="18"/>
          <w:szCs w:val="18"/>
          <w:lang w:val="ru-RU"/>
        </w:rPr>
        <w:t>•</w:t>
      </w:r>
      <w:r w:rsidRPr="00914951">
        <w:rPr>
          <w:rFonts w:ascii="Arial" w:hAnsi="Arial" w:cs="Arial"/>
          <w:sz w:val="18"/>
          <w:szCs w:val="18"/>
          <w:lang w:val="ru-RU"/>
        </w:rPr>
        <w:tab/>
        <w:t>ожидания подтверждения или согласования результатов,</w:t>
      </w:r>
    </w:p>
    <w:p w14:paraId="173F208E" w14:textId="77777777" w:rsidR="00ED72B4" w:rsidRPr="00914951" w:rsidRDefault="00A67653">
      <w:pPr>
        <w:spacing w:after="40"/>
        <w:ind w:left="283" w:hanging="142"/>
        <w:rPr>
          <w:rFonts w:ascii="Arial" w:hAnsi="Arial" w:cs="Arial"/>
          <w:sz w:val="18"/>
          <w:szCs w:val="18"/>
          <w:lang w:val="ru-RU"/>
        </w:rPr>
      </w:pPr>
      <w:r w:rsidRPr="00914951">
        <w:rPr>
          <w:rFonts w:ascii="Arial" w:hAnsi="Arial" w:cs="Arial"/>
          <w:sz w:val="18"/>
          <w:szCs w:val="18"/>
          <w:lang w:val="ru-RU"/>
        </w:rPr>
        <w:t>•</w:t>
      </w:r>
      <w:r w:rsidRPr="00914951">
        <w:rPr>
          <w:rFonts w:ascii="Arial" w:hAnsi="Arial" w:cs="Arial"/>
          <w:sz w:val="18"/>
          <w:szCs w:val="18"/>
          <w:lang w:val="ru-RU"/>
        </w:rPr>
        <w:tab/>
        <w:t>внесения изменений по инициативе Заказчика,</w:t>
      </w:r>
    </w:p>
    <w:p w14:paraId="6BD0A506" w14:textId="77777777" w:rsidR="00ED72B4" w:rsidRPr="00914951" w:rsidRDefault="00A67653">
      <w:pPr>
        <w:spacing w:after="40"/>
        <w:ind w:left="283" w:hanging="142"/>
        <w:rPr>
          <w:rFonts w:ascii="Arial" w:hAnsi="Arial" w:cs="Arial"/>
          <w:sz w:val="18"/>
          <w:szCs w:val="18"/>
          <w:lang w:val="ru-RU"/>
        </w:rPr>
      </w:pPr>
      <w:r w:rsidRPr="00914951">
        <w:rPr>
          <w:rFonts w:ascii="Arial" w:hAnsi="Arial" w:cs="Arial"/>
          <w:sz w:val="18"/>
          <w:szCs w:val="18"/>
          <w:lang w:val="ru-RU"/>
        </w:rPr>
        <w:t>•</w:t>
      </w:r>
      <w:r w:rsidRPr="00914951">
        <w:rPr>
          <w:rFonts w:ascii="Arial" w:hAnsi="Arial" w:cs="Arial"/>
          <w:sz w:val="18"/>
          <w:szCs w:val="18"/>
          <w:lang w:val="ru-RU"/>
        </w:rPr>
        <w:tab/>
        <w:t xml:space="preserve">выполнения дополнительных работ, оформленных </w:t>
      </w:r>
      <w:r w:rsidRPr="00914951">
        <w:rPr>
          <w:rFonts w:ascii="Arial" w:hAnsi="Arial" w:cs="Arial"/>
          <w:sz w:val="18"/>
          <w:szCs w:val="18"/>
        </w:rPr>
        <w:t>Change</w:t>
      </w:r>
      <w:r w:rsidRPr="00914951">
        <w:rPr>
          <w:rFonts w:ascii="Arial" w:hAnsi="Arial" w:cs="Arial"/>
          <w:sz w:val="18"/>
          <w:szCs w:val="18"/>
          <w:lang w:val="ru-RU"/>
        </w:rPr>
        <w:t xml:space="preserve"> </w:t>
      </w:r>
      <w:r w:rsidRPr="00914951">
        <w:rPr>
          <w:rFonts w:ascii="Arial" w:hAnsi="Arial" w:cs="Arial"/>
          <w:sz w:val="18"/>
          <w:szCs w:val="18"/>
        </w:rPr>
        <w:t>Order</w:t>
      </w:r>
      <w:r w:rsidRPr="00914951">
        <w:rPr>
          <w:rFonts w:ascii="Arial" w:hAnsi="Arial" w:cs="Arial"/>
          <w:sz w:val="18"/>
          <w:szCs w:val="18"/>
          <w:lang w:val="ru-RU"/>
        </w:rPr>
        <w:t>.</w:t>
      </w:r>
    </w:p>
    <w:p w14:paraId="3E57D549" w14:textId="77777777" w:rsidR="00ED72B4" w:rsidRPr="00914951" w:rsidRDefault="00A67653">
      <w:pPr>
        <w:spacing w:after="120"/>
        <w:rPr>
          <w:rFonts w:ascii="Arial" w:hAnsi="Arial" w:cs="Arial"/>
          <w:sz w:val="18"/>
          <w:szCs w:val="18"/>
          <w:lang w:val="ru-RU"/>
        </w:rPr>
      </w:pPr>
      <w:r w:rsidRPr="00914951">
        <w:rPr>
          <w:rFonts w:ascii="Arial" w:hAnsi="Arial" w:cs="Arial"/>
          <w:sz w:val="18"/>
          <w:szCs w:val="18"/>
          <w:lang w:val="ru-RU"/>
        </w:rPr>
        <w:t>Такие периоды не считаются нарушением сроков выполнения работ.</w:t>
      </w:r>
    </w:p>
    <w:p w14:paraId="4A9E1FF8" w14:textId="77777777" w:rsidR="00ED72B4" w:rsidRPr="00914951" w:rsidRDefault="00A67653">
      <w:pPr>
        <w:pStyle w:val="1"/>
        <w:spacing w:before="160" w:after="80"/>
        <w:rPr>
          <w:rFonts w:ascii="Arial" w:hAnsi="Arial" w:cs="Arial"/>
          <w:sz w:val="18"/>
          <w:szCs w:val="18"/>
        </w:rPr>
      </w:pPr>
      <w:r w:rsidRPr="00914951">
        <w:rPr>
          <w:rFonts w:ascii="Arial" w:eastAsia="Times New Roman" w:hAnsi="Arial" w:cs="Arial"/>
          <w:sz w:val="18"/>
          <w:szCs w:val="18"/>
        </w:rPr>
        <w:t>Подписи сторон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128"/>
        <w:gridCol w:w="5128"/>
      </w:tblGrid>
      <w:tr w:rsidR="00ED72B4" w:rsidRPr="00914951" w14:paraId="74A85593" w14:textId="77777777">
        <w:trPr>
          <w:jc w:val="center"/>
        </w:trPr>
        <w:tc>
          <w:tcPr>
            <w:tcW w:w="5128" w:type="dxa"/>
            <w:vAlign w:val="center"/>
          </w:tcPr>
          <w:p w14:paraId="2F3D4DC1" w14:textId="77777777" w:rsidR="00ED72B4" w:rsidRPr="00914951" w:rsidRDefault="00A676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28" w:type="dxa"/>
            <w:vAlign w:val="center"/>
          </w:tcPr>
          <w:p w14:paraId="5DDCA4BA" w14:textId="77777777" w:rsidR="00ED72B4" w:rsidRPr="00914951" w:rsidRDefault="00A676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b/>
                <w:sz w:val="18"/>
                <w:szCs w:val="18"/>
              </w:rPr>
              <w:t>За</w:t>
            </w:r>
            <w:r w:rsidRPr="00914951">
              <w:rPr>
                <w:rFonts w:ascii="Arial" w:hAnsi="Arial" w:cs="Arial"/>
                <w:b/>
                <w:sz w:val="18"/>
                <w:szCs w:val="18"/>
              </w:rPr>
              <w:t>казчик</w:t>
            </w:r>
          </w:p>
        </w:tc>
      </w:tr>
      <w:tr w:rsidR="00ED72B4" w:rsidRPr="00914951" w14:paraId="3AFCCCB3" w14:textId="77777777">
        <w:trPr>
          <w:jc w:val="center"/>
        </w:trPr>
        <w:tc>
          <w:tcPr>
            <w:tcW w:w="5128" w:type="dxa"/>
            <w:vAlign w:val="center"/>
          </w:tcPr>
          <w:p w14:paraId="78E7D8B7" w14:textId="77777777" w:rsidR="00ED72B4" w:rsidRPr="00914951" w:rsidRDefault="00A676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ООО Вистади</w:t>
            </w:r>
          </w:p>
        </w:tc>
        <w:tc>
          <w:tcPr>
            <w:tcW w:w="5128" w:type="dxa"/>
            <w:vAlign w:val="center"/>
          </w:tcPr>
          <w:p w14:paraId="7171EF78" w14:textId="77777777" w:rsidR="00ED72B4" w:rsidRPr="00914951" w:rsidRDefault="00A676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ONERY OVERSEAS LIMITED</w:t>
            </w:r>
          </w:p>
        </w:tc>
      </w:tr>
      <w:tr w:rsidR="00ED72B4" w:rsidRPr="00914951" w14:paraId="12BE49CD" w14:textId="77777777">
        <w:trPr>
          <w:jc w:val="center"/>
        </w:trPr>
        <w:tc>
          <w:tcPr>
            <w:tcW w:w="5128" w:type="dxa"/>
            <w:vAlign w:val="center"/>
          </w:tcPr>
          <w:p w14:paraId="0F45BD7B" w14:textId="77777777" w:rsidR="00ED72B4" w:rsidRPr="00914951" w:rsidRDefault="00A676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Директор: ____________________ Дильдин В.С.</w:t>
            </w:r>
          </w:p>
        </w:tc>
        <w:tc>
          <w:tcPr>
            <w:tcW w:w="5128" w:type="dxa"/>
            <w:vAlign w:val="center"/>
          </w:tcPr>
          <w:p w14:paraId="0182D1FB" w14:textId="77777777" w:rsidR="00ED72B4" w:rsidRPr="00914951" w:rsidRDefault="00A676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Директор: ____________________ Булициду А.</w:t>
            </w:r>
          </w:p>
        </w:tc>
      </w:tr>
      <w:tr w:rsidR="00ED72B4" w:rsidRPr="00914951" w14:paraId="2A5F74E6" w14:textId="77777777">
        <w:trPr>
          <w:jc w:val="center"/>
        </w:trPr>
        <w:tc>
          <w:tcPr>
            <w:tcW w:w="5128" w:type="dxa"/>
            <w:vAlign w:val="center"/>
          </w:tcPr>
          <w:p w14:paraId="2921F91E" w14:textId="77777777" w:rsidR="00ED72B4" w:rsidRPr="00914951" w:rsidRDefault="00A676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М.П.</w:t>
            </w:r>
          </w:p>
        </w:tc>
        <w:tc>
          <w:tcPr>
            <w:tcW w:w="5128" w:type="dxa"/>
            <w:vAlign w:val="center"/>
          </w:tcPr>
          <w:p w14:paraId="175EC95B" w14:textId="77777777" w:rsidR="00ED72B4" w:rsidRPr="00914951" w:rsidRDefault="00A676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14951">
              <w:rPr>
                <w:rFonts w:ascii="Arial" w:hAnsi="Arial" w:cs="Arial"/>
                <w:sz w:val="18"/>
                <w:szCs w:val="18"/>
              </w:rPr>
              <w:t>М.П.</w:t>
            </w:r>
          </w:p>
        </w:tc>
      </w:tr>
    </w:tbl>
    <w:p w14:paraId="2B146CAB" w14:textId="77777777" w:rsidR="00A67653" w:rsidRPr="00914951" w:rsidRDefault="00A67653">
      <w:pPr>
        <w:rPr>
          <w:rFonts w:ascii="Arial" w:hAnsi="Arial" w:cs="Arial"/>
          <w:sz w:val="18"/>
          <w:szCs w:val="18"/>
        </w:rPr>
      </w:pPr>
    </w:p>
    <w:sectPr w:rsidR="00A67653" w:rsidRPr="00914951" w:rsidSect="00034616">
      <w:headerReference w:type="default" r:id="rId8"/>
      <w:footerReference w:type="default" r:id="rId9"/>
      <w:pgSz w:w="12240" w:h="15840"/>
      <w:pgMar w:top="964" w:right="850" w:bottom="96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E73BD" w14:textId="77777777" w:rsidR="00A67653" w:rsidRDefault="00A67653">
      <w:pPr>
        <w:spacing w:after="0" w:line="240" w:lineRule="auto"/>
      </w:pPr>
      <w:r>
        <w:separator/>
      </w:r>
    </w:p>
  </w:endnote>
  <w:endnote w:type="continuationSeparator" w:id="0">
    <w:p w14:paraId="58491AAF" w14:textId="77777777" w:rsidR="00A67653" w:rsidRDefault="00A6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0DB94" w14:textId="77777777" w:rsidR="00ED72B4" w:rsidRDefault="00A67653">
    <w:pPr>
      <w:pStyle w:val="a7"/>
      <w:jc w:val="center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 w:rsidR="00914951">
      <w:rPr>
        <w:sz w:val="20"/>
      </w:rPr>
      <w:fldChar w:fldCharType="separate"/>
    </w:r>
    <w:r w:rsidR="00914951">
      <w:rPr>
        <w:noProof/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32E4D" w14:textId="77777777" w:rsidR="00A67653" w:rsidRDefault="00A67653">
      <w:pPr>
        <w:spacing w:after="0" w:line="240" w:lineRule="auto"/>
      </w:pPr>
      <w:r>
        <w:separator/>
      </w:r>
    </w:p>
  </w:footnote>
  <w:footnote w:type="continuationSeparator" w:id="0">
    <w:p w14:paraId="144097ED" w14:textId="77777777" w:rsidR="00A67653" w:rsidRDefault="00A67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6059F" w14:textId="77777777" w:rsidR="00914951" w:rsidRPr="00914951" w:rsidRDefault="00914951" w:rsidP="00914951">
    <w:pPr>
      <w:spacing w:after="0" w:line="240" w:lineRule="auto"/>
      <w:jc w:val="right"/>
      <w:rPr>
        <w:rFonts w:ascii="Arial" w:hAnsi="Arial" w:cs="Arial"/>
        <w:color w:val="auto"/>
        <w:sz w:val="18"/>
        <w:szCs w:val="18"/>
        <w:lang w:val="ru-RU"/>
      </w:rPr>
    </w:pPr>
    <w:r w:rsidRPr="00914951">
      <w:rPr>
        <w:rFonts w:ascii="Arial" w:hAnsi="Arial" w:cs="Arial"/>
        <w:color w:val="auto"/>
        <w:sz w:val="18"/>
        <w:szCs w:val="18"/>
        <w:lang w:val="ru-RU"/>
      </w:rPr>
      <w:t>Приложение к договору 25042501 от 240425</w:t>
    </w:r>
  </w:p>
  <w:p w14:paraId="09F294DC" w14:textId="77777777" w:rsidR="00914951" w:rsidRPr="00914951" w:rsidRDefault="00914951" w:rsidP="00914951">
    <w:pPr>
      <w:spacing w:after="0" w:line="240" w:lineRule="auto"/>
      <w:jc w:val="right"/>
      <w:rPr>
        <w:rFonts w:ascii="Arial" w:hAnsi="Arial" w:cs="Arial"/>
        <w:color w:val="auto"/>
        <w:sz w:val="18"/>
        <w:szCs w:val="18"/>
        <w:lang w:val="ru-RU"/>
      </w:rPr>
    </w:pPr>
    <w:r w:rsidRPr="00914951">
      <w:rPr>
        <w:rFonts w:ascii="Arial" w:hAnsi="Arial" w:cs="Arial"/>
        <w:color w:val="auto"/>
        <w:sz w:val="18"/>
        <w:szCs w:val="18"/>
      </w:rPr>
      <w:t>SE</w:t>
    </w:r>
    <w:r w:rsidRPr="00914951">
      <w:rPr>
        <w:rFonts w:ascii="Arial" w:hAnsi="Arial" w:cs="Arial"/>
        <w:color w:val="auto"/>
        <w:sz w:val="18"/>
        <w:szCs w:val="18"/>
        <w:lang w:val="ru-RU"/>
      </w:rPr>
      <w:t>-01-</w:t>
    </w:r>
    <w:r w:rsidRPr="00914951">
      <w:rPr>
        <w:rFonts w:ascii="Arial" w:hAnsi="Arial" w:cs="Arial"/>
        <w:color w:val="auto"/>
        <w:sz w:val="18"/>
        <w:szCs w:val="18"/>
      </w:rPr>
      <w:t>SM</w:t>
    </w:r>
    <w:r w:rsidRPr="00914951">
      <w:rPr>
        <w:rFonts w:ascii="Arial" w:hAnsi="Arial" w:cs="Arial"/>
        <w:color w:val="auto"/>
        <w:sz w:val="18"/>
        <w:szCs w:val="18"/>
        <w:lang w:val="ru-RU"/>
      </w:rPr>
      <w:t>13</w:t>
    </w:r>
  </w:p>
  <w:p w14:paraId="34E71C09" w14:textId="77777777" w:rsidR="00914951" w:rsidRPr="00914951" w:rsidRDefault="00914951" w:rsidP="00914951">
    <w:pPr>
      <w:pStyle w:val="a5"/>
      <w:jc w:val="right"/>
      <w:rPr>
        <w:color w:val="auto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914951"/>
    <w:rsid w:val="00A67653"/>
    <w:rsid w:val="00AA1D8D"/>
    <w:rsid w:val="00B47730"/>
    <w:rsid w:val="00CB0664"/>
    <w:rsid w:val="00ED72B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B39B7C"/>
  <w14:defaultImageDpi w14:val="300"/>
  <w15:docId w15:val="{2ACF4D47-DB26-42B0-9C8A-2F3249629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imes New Roman" w:eastAsia="Times New Roman" w:hAnsi="Times New Roman"/>
      <w:color w:val="000000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Виталий Дильдин</cp:lastModifiedBy>
  <cp:revision>2</cp:revision>
  <dcterms:created xsi:type="dcterms:W3CDTF">2013-12-23T23:15:00Z</dcterms:created>
  <dcterms:modified xsi:type="dcterms:W3CDTF">2026-05-13T12:28:00Z</dcterms:modified>
  <cp:category/>
</cp:coreProperties>
</file>